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出货检验记录</w:t>
      </w:r>
    </w:p>
    <w:p>
      <w:r>
        <w:t>记录编号：FM-101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>
        <w:tc>
          <w:tcPr>
            <w:tcW w:type="dxa" w:w="831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客户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检验项目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判定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